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9CE9A" w14:textId="6DC9699A" w:rsidR="004012B8" w:rsidRPr="0040515E" w:rsidRDefault="00000000">
      <w:pPr>
        <w:pStyle w:val="Heading1"/>
        <w:jc w:val="center"/>
        <w:rPr>
          <w:rFonts w:ascii="Avenir Next LT Pro Demi" w:hAnsi="Avenir Next LT Pro Demi"/>
          <w:color w:val="4F81BD" w:themeColor="accent1"/>
          <w:sz w:val="36"/>
          <w:szCs w:val="36"/>
        </w:rPr>
      </w:pPr>
      <w:r w:rsidRPr="0040515E">
        <w:rPr>
          <w:rFonts w:ascii="Avenir Next LT Pro Demi" w:hAnsi="Avenir Next LT Pro Demi"/>
          <w:color w:val="4F81BD" w:themeColor="accent1"/>
          <w:sz w:val="36"/>
          <w:szCs w:val="36"/>
        </w:rPr>
        <w:t xml:space="preserve">Glenn Harrold </w:t>
      </w:r>
      <w:r w:rsidR="00B12228" w:rsidRPr="0040515E">
        <w:rPr>
          <w:rFonts w:ascii="Avenir Next LT Pro Demi" w:hAnsi="Avenir Next LT Pro Demi"/>
          <w:color w:val="4F81BD" w:themeColor="accent1"/>
          <w:sz w:val="36"/>
          <w:szCs w:val="36"/>
        </w:rPr>
        <w:t>-</w:t>
      </w:r>
      <w:r w:rsidRPr="0040515E">
        <w:rPr>
          <w:rFonts w:ascii="Avenir Next LT Pro Demi" w:hAnsi="Avenir Next LT Pro Demi"/>
          <w:color w:val="4F81BD" w:themeColor="accent1"/>
          <w:sz w:val="36"/>
          <w:szCs w:val="36"/>
        </w:rPr>
        <w:t xml:space="preserve"> </w:t>
      </w:r>
      <w:r w:rsidR="00B12228" w:rsidRPr="0040515E">
        <w:rPr>
          <w:rFonts w:ascii="Avenir Next LT Pro Demi" w:hAnsi="Avenir Next LT Pro Demi"/>
          <w:color w:val="4F81BD" w:themeColor="accent1"/>
          <w:sz w:val="36"/>
          <w:szCs w:val="36"/>
        </w:rPr>
        <w:t xml:space="preserve">Press &amp; </w:t>
      </w:r>
      <w:r w:rsidRPr="0040515E">
        <w:rPr>
          <w:rFonts w:ascii="Avenir Next LT Pro Demi" w:hAnsi="Avenir Next LT Pro Demi"/>
          <w:color w:val="4F81BD" w:themeColor="accent1"/>
          <w:sz w:val="36"/>
          <w:szCs w:val="36"/>
        </w:rPr>
        <w:t>Media Kit</w:t>
      </w:r>
    </w:p>
    <w:p w14:paraId="24279123" w14:textId="7BA80B6F" w:rsidR="004012B8" w:rsidRDefault="004012B8" w:rsidP="00B12228">
      <w:pPr>
        <w:jc w:val="right"/>
      </w:pPr>
    </w:p>
    <w:p w14:paraId="62A00C9A" w14:textId="77F28A7C" w:rsidR="004012B8" w:rsidRDefault="00000000">
      <w:pPr>
        <w:pStyle w:val="Heading2"/>
      </w:pPr>
      <w:r>
        <w:t>Short Biography (100 Words)</w:t>
      </w:r>
    </w:p>
    <w:p w14:paraId="73BE6187" w14:textId="77777777" w:rsidR="00B12228" w:rsidRDefault="00B12228">
      <w:r>
        <w:rPr>
          <w:noProof/>
        </w:rPr>
        <w:drawing>
          <wp:anchor distT="0" distB="0" distL="114300" distR="114300" simplePos="0" relativeHeight="251658240" behindDoc="0" locked="0" layoutInCell="1" allowOverlap="1" wp14:anchorId="51A2F413" wp14:editId="3D64205F">
            <wp:simplePos x="0" y="0"/>
            <wp:positionH relativeFrom="column">
              <wp:posOffset>3619500</wp:posOffset>
            </wp:positionH>
            <wp:positionV relativeFrom="paragraph">
              <wp:posOffset>10795</wp:posOffset>
            </wp:positionV>
            <wp:extent cx="2141220" cy="214122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enn-Image.png"/>
                    <pic:cNvPicPr/>
                  </pic:nvPicPr>
                  <pic:blipFill>
                    <a:blip r:embed="rId6"/>
                    <a:stretch>
                      <a:fillRect/>
                    </a:stretch>
                  </pic:blipFill>
                  <pic:spPr>
                    <a:xfrm>
                      <a:off x="0" y="0"/>
                      <a:ext cx="2141220" cy="2141220"/>
                    </a:xfrm>
                    <a:prstGeom prst="rect">
                      <a:avLst/>
                    </a:prstGeom>
                  </pic:spPr>
                </pic:pic>
              </a:graphicData>
            </a:graphic>
          </wp:anchor>
        </w:drawing>
      </w:r>
      <w:r w:rsidR="00000000">
        <w:t xml:space="preserve">Glenn Harrold is a clinical hypnotherapist, author, and creator of some of the world’s best-selling hypnosis and meditation recordings. Over a 28-year career, he has helped thousands of clients and sold over 10 million audio titles worldwide. </w:t>
      </w:r>
    </w:p>
    <w:p w14:paraId="59784F5A" w14:textId="12EE5B69" w:rsidR="004012B8" w:rsidRDefault="00000000">
      <w:r>
        <w:t>He has created more than 250 hypnosis and meditation programmes and written eight self-help books. His apps, Ultimate Hypnosis and Relax &amp; Sleep Well, have reached number one in over 50 countries</w:t>
      </w:r>
      <w:r w:rsidR="00B12228">
        <w:t xml:space="preserve">. </w:t>
      </w:r>
      <w:r>
        <w:t>Glenn has appeared on BBC television and radio and continues to reach millions globally.</w:t>
      </w:r>
    </w:p>
    <w:p w14:paraId="77892554" w14:textId="77777777" w:rsidR="004012B8" w:rsidRDefault="00000000">
      <w:pPr>
        <w:pStyle w:val="Heading2"/>
      </w:pPr>
      <w:r>
        <w:t>Full Biography</w:t>
      </w:r>
    </w:p>
    <w:p w14:paraId="636A0E76" w14:textId="77777777" w:rsidR="004012B8" w:rsidRDefault="00000000">
      <w:r>
        <w:t>Glenn Harrold is one of the world’s most successful hypnotherapists and self-help authors. Over a 28-year career, he has helped thousands of clients, including many celebrities, and has sold over 10 million hypnosis and meditation apps, MP3 downloads, and previously CDs.</w:t>
      </w:r>
      <w:r>
        <w:br/>
      </w:r>
      <w:r>
        <w:br/>
        <w:t>Glenn has created more than 250 hypnosis and meditation titles, published through BBC Audiobooks, Orion, and his own company, Diviniti Publishing. His recordings have been streamed 50 million times across various streaming platforms, including 15 million on Spotify and 12 million on Insight Timer. On Insight Timer, he has 180,000 followers and over 100,000 five-star reviews.</w:t>
      </w:r>
      <w:r>
        <w:br/>
      </w:r>
      <w:r>
        <w:br/>
        <w:t>He has written eight self-help books for Orion in the UK and McGraw-Hill in the USA. His seventh book, The Answer, was released worldwide by Orion in January 2012 (hardback) and September 2013 (paperback). His first four Orion Books, De-Stress Your Life, Look Young Live Longer, Lose Weight Now and Sleep Well Every Night, were reissued by Orion in January 2019. Glenn’s latest book, Awaken and Ascend, was published in December 2025.</w:t>
      </w:r>
      <w:r>
        <w:br/>
      </w:r>
      <w:r>
        <w:br/>
        <w:t>His hypnosis, meditation, and mindfulness audio content continues to reach millions through his two flagship apps—Ultimate Hypnosis and Relax &amp; Sleep Well—which have been downloaded over 5 million times and reached number one in the Lifestyle charts in over 50 countries on the App Store. Ultimate Hypnosis &amp; Meditation also has a growing community of over 14,000 members.</w:t>
      </w:r>
      <w:r>
        <w:br/>
      </w:r>
      <w:r>
        <w:br/>
        <w:t xml:space="preserve">Glenn has appeared on BBC TV, BBC Radio 2, BBC Radio Five Live, Sky Sports, Channel 4, </w:t>
      </w:r>
      <w:r>
        <w:lastRenderedPageBreak/>
        <w:t>and in numerous British newspapers and magazines.</w:t>
      </w:r>
      <w:r>
        <w:br/>
      </w:r>
      <w:r>
        <w:br/>
        <w:t>In May 2011, he was made a Fellow of the British School of Clinical Hypnosis in recognition of his achievements in the field.</w:t>
      </w:r>
      <w:r>
        <w:br/>
      </w:r>
      <w:r>
        <w:br/>
        <w:t>Glenn happily lives on Portugal’s Algarve with his family and primarily works with clients and records webinars and interviews online.</w:t>
      </w:r>
      <w:r>
        <w:br/>
      </w:r>
      <w:r>
        <w:br/>
        <w:t>In Glenn’s own words:</w:t>
      </w:r>
      <w:r>
        <w:br/>
        <w:t>“The most rewarding aspect of my work is the many emails, reviews, and messages I receive from people all over the world who have been helped by using my Apps and MP3s. I love hearing how someone has overcome a phobia or achieved a big goal. It is an honour and privilege to be doing this work! My aim is to continue to develop and improve my recordings, and create products that have genuine healing qualities."</w:t>
      </w:r>
    </w:p>
    <w:p w14:paraId="76B9A3F3" w14:textId="77777777" w:rsidR="004012B8" w:rsidRDefault="00000000">
      <w:pPr>
        <w:pStyle w:val="Heading2"/>
      </w:pPr>
      <w:r>
        <w:t>Contact &amp; Links</w:t>
      </w:r>
    </w:p>
    <w:p w14:paraId="78042240" w14:textId="7E786CA6" w:rsidR="004012B8" w:rsidRPr="008B1B00" w:rsidRDefault="00000000">
      <w:r w:rsidRPr="008B1B00">
        <w:t xml:space="preserve">Website: </w:t>
      </w:r>
      <w:hyperlink r:id="rId7" w:history="1">
        <w:r w:rsidR="00B12228" w:rsidRPr="008B1B00">
          <w:rPr>
            <w:rStyle w:val="Hyperlink"/>
            <w:color w:val="auto"/>
            <w:u w:val="none"/>
          </w:rPr>
          <w:t>https://www.glennharrold.com</w:t>
        </w:r>
      </w:hyperlink>
      <w:r w:rsidR="00B12228" w:rsidRPr="008B1B00">
        <w:br/>
      </w:r>
      <w:r w:rsidRPr="008B1B00">
        <w:t xml:space="preserve">Facebook: </w:t>
      </w:r>
      <w:hyperlink r:id="rId8" w:history="1">
        <w:r w:rsidR="00B12228" w:rsidRPr="008B1B00">
          <w:rPr>
            <w:rStyle w:val="Hyperlink"/>
            <w:color w:val="auto"/>
            <w:u w:val="none"/>
          </w:rPr>
          <w:t>https://www.facebook.com/glennharrold.fanpage</w:t>
        </w:r>
      </w:hyperlink>
      <w:r w:rsidR="00B12228" w:rsidRPr="008B1B00">
        <w:br/>
      </w:r>
      <w:r w:rsidRPr="008B1B00">
        <w:t xml:space="preserve">YouTube: </w:t>
      </w:r>
      <w:hyperlink r:id="rId9" w:history="1">
        <w:r w:rsidR="00B12228" w:rsidRPr="008B1B00">
          <w:rPr>
            <w:rStyle w:val="Hyperlink"/>
            <w:color w:val="auto"/>
            <w:u w:val="none"/>
          </w:rPr>
          <w:t>https://www.youtube.com/@GlennHarrold</w:t>
        </w:r>
      </w:hyperlink>
      <w:r w:rsidR="00B12228" w:rsidRPr="008B1B00">
        <w:br/>
      </w:r>
      <w:r w:rsidRPr="008B1B00">
        <w:t xml:space="preserve">Instagram: </w:t>
      </w:r>
      <w:hyperlink r:id="rId10" w:history="1">
        <w:r w:rsidR="00B12228" w:rsidRPr="008B1B00">
          <w:rPr>
            <w:rStyle w:val="Hyperlink"/>
            <w:color w:val="auto"/>
            <w:u w:val="none"/>
          </w:rPr>
          <w:t>https://www.instagram.com/glennharrold8</w:t>
        </w:r>
      </w:hyperlink>
      <w:r w:rsidR="00B12228" w:rsidRPr="008B1B00">
        <w:br/>
      </w:r>
      <w:r w:rsidRPr="008B1B00">
        <w:t xml:space="preserve">X/Twitter: </w:t>
      </w:r>
      <w:hyperlink r:id="rId11" w:history="1">
        <w:r w:rsidR="00B12228" w:rsidRPr="008B1B00">
          <w:rPr>
            <w:rStyle w:val="Hyperlink"/>
            <w:color w:val="auto"/>
            <w:u w:val="none"/>
          </w:rPr>
          <w:t>https://x.com/glennharrold11</w:t>
        </w:r>
      </w:hyperlink>
      <w:r w:rsidR="00B12228" w:rsidRPr="008B1B00">
        <w:br/>
      </w:r>
      <w:r w:rsidRPr="008B1B00">
        <w:t xml:space="preserve">Insight Timer: </w:t>
      </w:r>
      <w:hyperlink r:id="rId12" w:history="1">
        <w:r w:rsidR="00B12228" w:rsidRPr="008B1B00">
          <w:rPr>
            <w:rStyle w:val="Hyperlink"/>
            <w:color w:val="auto"/>
            <w:u w:val="none"/>
          </w:rPr>
          <w:t>https://insighttimer.com/glennharrold</w:t>
        </w:r>
      </w:hyperlink>
      <w:r w:rsidR="00B12228" w:rsidRPr="008B1B00">
        <w:br/>
      </w:r>
      <w:r w:rsidRPr="008B1B00">
        <w:t xml:space="preserve">Apps &amp; MP3s: </w:t>
      </w:r>
      <w:hyperlink r:id="rId13" w:history="1">
        <w:r w:rsidR="00B12228" w:rsidRPr="008B1B00">
          <w:rPr>
            <w:rStyle w:val="Hyperlink"/>
            <w:color w:val="auto"/>
            <w:u w:val="none"/>
          </w:rPr>
          <w:t>https://glennharrold.com/products-apps-and-mp3s.html</w:t>
        </w:r>
      </w:hyperlink>
      <w:r w:rsidR="00B12228" w:rsidRPr="008B1B00">
        <w:t xml:space="preserve"> </w:t>
      </w:r>
    </w:p>
    <w:sectPr w:rsidR="004012B8" w:rsidRPr="008B1B00"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0000000000000000000"/>
    <w:charset w:val="00"/>
    <w:family w:val="auto"/>
    <w:pitch w:val="variable"/>
    <w:sig w:usb0="00000087" w:usb1="00000000" w:usb2="00000000" w:usb3="00000000" w:csb0="0000009B" w:csb1="00000000"/>
  </w:font>
  <w:font w:name="Avenir Next LT Pro Demi">
    <w:charset w:val="00"/>
    <w:family w:val="swiss"/>
    <w:pitch w:val="variable"/>
    <w:sig w:usb0="800000EF" w:usb1="5000204A" w:usb2="00000000" w:usb3="00000000" w:csb0="0000009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171189919">
    <w:abstractNumId w:val="8"/>
  </w:num>
  <w:num w:numId="2" w16cid:durableId="1606158487">
    <w:abstractNumId w:val="6"/>
  </w:num>
  <w:num w:numId="3" w16cid:durableId="1864398212">
    <w:abstractNumId w:val="5"/>
  </w:num>
  <w:num w:numId="4" w16cid:durableId="802112224">
    <w:abstractNumId w:val="4"/>
  </w:num>
  <w:num w:numId="5" w16cid:durableId="535851166">
    <w:abstractNumId w:val="7"/>
  </w:num>
  <w:num w:numId="6" w16cid:durableId="805314352">
    <w:abstractNumId w:val="3"/>
  </w:num>
  <w:num w:numId="7" w16cid:durableId="512497228">
    <w:abstractNumId w:val="2"/>
  </w:num>
  <w:num w:numId="8" w16cid:durableId="757558638">
    <w:abstractNumId w:val="1"/>
  </w:num>
  <w:num w:numId="9" w16cid:durableId="13690689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E5E3E"/>
    <w:rsid w:val="0015074B"/>
    <w:rsid w:val="0029639D"/>
    <w:rsid w:val="002E286A"/>
    <w:rsid w:val="00326F90"/>
    <w:rsid w:val="004012B8"/>
    <w:rsid w:val="0040515E"/>
    <w:rsid w:val="008B1B00"/>
    <w:rsid w:val="00AA1D8D"/>
    <w:rsid w:val="00B12228"/>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B2855C9"/>
  <w14:defaultImageDpi w14:val="300"/>
  <w15:docId w15:val="{B66CD9DB-1ED1-4F44-8F5C-9FB31693C3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B12228"/>
    <w:rPr>
      <w:color w:val="0000FF" w:themeColor="hyperlink"/>
      <w:u w:val="single"/>
    </w:rPr>
  </w:style>
  <w:style w:type="character" w:styleId="UnresolvedMention">
    <w:name w:val="Unresolved Mention"/>
    <w:basedOn w:val="DefaultParagraphFont"/>
    <w:uiPriority w:val="99"/>
    <w:semiHidden/>
    <w:unhideWhenUsed/>
    <w:rsid w:val="00B122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acebook.com/glennharrold.fanpage" TargetMode="External"/><Relationship Id="rId13" Type="http://schemas.openxmlformats.org/officeDocument/2006/relationships/hyperlink" Target="https://glennharrold.com/products-apps-and-mp3s.html" TargetMode="External"/><Relationship Id="rId3" Type="http://schemas.openxmlformats.org/officeDocument/2006/relationships/styles" Target="styles.xml"/><Relationship Id="rId7" Type="http://schemas.openxmlformats.org/officeDocument/2006/relationships/hyperlink" Target="https://www.glennharrold.com" TargetMode="External"/><Relationship Id="rId12" Type="http://schemas.openxmlformats.org/officeDocument/2006/relationships/hyperlink" Target="https://insighttimer.com/glennharrold"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x.com/glennharrold11"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instagram.com/glennharrold8" TargetMode="External"/><Relationship Id="rId4" Type="http://schemas.openxmlformats.org/officeDocument/2006/relationships/settings" Target="settings.xml"/><Relationship Id="rId9" Type="http://schemas.openxmlformats.org/officeDocument/2006/relationships/hyperlink" Target="https://www.youtube.com/@GlennHarrold"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Pages>
  <Words>544</Words>
  <Characters>3102</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3639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Russ Davey</cp:lastModifiedBy>
  <cp:revision>5</cp:revision>
  <dcterms:created xsi:type="dcterms:W3CDTF">2013-12-23T23:15:00Z</dcterms:created>
  <dcterms:modified xsi:type="dcterms:W3CDTF">2026-02-27T11:46:00Z</dcterms:modified>
  <cp:category/>
</cp:coreProperties>
</file>